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AF6EFA" w14:textId="2F73A330" w:rsidR="006172BF" w:rsidRPr="00803979" w:rsidRDefault="00000000">
      <w:pPr>
        <w:rPr>
          <w:rFonts w:ascii="Times New Roman" w:hAnsi="Times New Roman" w:cs="Times New Roman"/>
          <w:sz w:val="24"/>
          <w:szCs w:val="24"/>
        </w:rPr>
      </w:pPr>
      <w:r w:rsidRPr="00803979">
        <w:rPr>
          <w:rFonts w:ascii="Times New Roman" w:hAnsi="Times New Roman" w:cs="Times New Roman"/>
          <w:b/>
          <w:sz w:val="24"/>
          <w:szCs w:val="24"/>
        </w:rPr>
        <w:t>C. BEYAN VE KABULLER</w:t>
      </w:r>
    </w:p>
    <w:p w14:paraId="5C4159C4" w14:textId="0AE6595E" w:rsidR="006172BF" w:rsidRPr="00803979" w:rsidRDefault="00000000">
      <w:pPr>
        <w:rPr>
          <w:rFonts w:ascii="Times New Roman" w:hAnsi="Times New Roman" w:cs="Times New Roman"/>
          <w:sz w:val="24"/>
          <w:szCs w:val="24"/>
        </w:rPr>
      </w:pPr>
      <w:r w:rsidRPr="00803979">
        <w:rPr>
          <w:rFonts w:ascii="Times New Roman" w:hAnsi="Times New Roman" w:cs="Times New Roman"/>
          <w:sz w:val="24"/>
          <w:szCs w:val="24"/>
        </w:rPr>
        <w:t xml:space="preserve">İdare Adı          : </w:t>
      </w:r>
      <w:r w:rsidR="00217EF8" w:rsidRPr="00803979">
        <w:rPr>
          <w:rFonts w:ascii="Times New Roman" w:hAnsi="Times New Roman" w:cs="Times New Roman"/>
          <w:sz w:val="24"/>
          <w:szCs w:val="24"/>
        </w:rPr>
        <w:t>KIRKLARELİ ORGANİZE SANAYİ BÖLGESİ MÜDÜRLÜĞÜ</w:t>
      </w:r>
      <w:r w:rsidRPr="00803979">
        <w:rPr>
          <w:rFonts w:ascii="Times New Roman" w:hAnsi="Times New Roman" w:cs="Times New Roman"/>
          <w:sz w:val="24"/>
          <w:szCs w:val="24"/>
        </w:rPr>
        <w:br/>
        <w:t xml:space="preserve">İhale Adı           : </w:t>
      </w:r>
      <w:r w:rsidR="00217EF8" w:rsidRPr="00803979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</w:t>
      </w:r>
      <w:r w:rsidRPr="00803979">
        <w:rPr>
          <w:rFonts w:ascii="Times New Roman" w:hAnsi="Times New Roman" w:cs="Times New Roman"/>
          <w:sz w:val="24"/>
          <w:szCs w:val="24"/>
        </w:rPr>
        <w:br/>
        <w:t xml:space="preserve">İhale Kayıt No : </w:t>
      </w:r>
      <w:r w:rsidR="00217EF8" w:rsidRPr="00803979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</w:t>
      </w:r>
      <w:r w:rsidRPr="00803979">
        <w:rPr>
          <w:rFonts w:ascii="Times New Roman" w:hAnsi="Times New Roman" w:cs="Times New Roman"/>
          <w:sz w:val="24"/>
          <w:szCs w:val="24"/>
        </w:rPr>
        <w:br/>
        <w:t>İhale Tarihi        :</w:t>
      </w:r>
      <w:r w:rsidR="00217EF8" w:rsidRPr="00803979">
        <w:rPr>
          <w:rFonts w:ascii="Times New Roman" w:hAnsi="Times New Roman" w:cs="Times New Roman"/>
          <w:sz w:val="24"/>
          <w:szCs w:val="24"/>
        </w:rPr>
        <w:t xml:space="preserve"> …… / …… / 2026</w:t>
      </w:r>
      <w:r w:rsidRPr="00803979">
        <w:rPr>
          <w:rFonts w:ascii="Times New Roman" w:hAnsi="Times New Roman" w:cs="Times New Roman"/>
          <w:sz w:val="24"/>
          <w:szCs w:val="24"/>
        </w:rPr>
        <w:br/>
      </w:r>
    </w:p>
    <w:p w14:paraId="4CD7771A" w14:textId="77777777" w:rsidR="00217EF8" w:rsidRPr="00803979" w:rsidRDefault="00000000">
      <w:p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803979">
        <w:rPr>
          <w:rFonts w:ascii="Times New Roman" w:hAnsi="Times New Roman" w:cs="Times New Roman"/>
          <w:b/>
          <w:bCs/>
          <w:sz w:val="24"/>
          <w:szCs w:val="24"/>
          <w:u w:val="single"/>
        </w:rPr>
        <w:t>İhale konusu işe ilişkin olarak;</w:t>
      </w:r>
      <w:r w:rsidRPr="00803979">
        <w:rPr>
          <w:rFonts w:ascii="Times New Roman" w:hAnsi="Times New Roman" w:cs="Times New Roman"/>
          <w:sz w:val="24"/>
          <w:szCs w:val="24"/>
        </w:rPr>
        <w:br/>
      </w:r>
      <w:r w:rsidRPr="00803979">
        <w:rPr>
          <w:rFonts w:ascii="Times New Roman" w:hAnsi="Times New Roman" w:cs="Times New Roman"/>
          <w:sz w:val="24"/>
          <w:szCs w:val="24"/>
        </w:rPr>
        <w:br/>
      </w:r>
      <w:r w:rsidRPr="00803979">
        <w:rPr>
          <w:rFonts w:ascii="Times New Roman" w:hAnsi="Times New Roman" w:cs="Times New Roman"/>
          <w:b/>
          <w:bCs/>
          <w:sz w:val="24"/>
          <w:szCs w:val="24"/>
          <w:u w:val="single"/>
        </w:rPr>
        <w:t>Yerinde Keşif Yapıldığına Dair Beyan</w:t>
      </w:r>
    </w:p>
    <w:p w14:paraId="463BD808" w14:textId="5F3AB180" w:rsidR="00217EF8" w:rsidRPr="00803979" w:rsidRDefault="00000000" w:rsidP="00901A95">
      <w:pPr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803979">
        <w:rPr>
          <w:rFonts w:ascii="Times New Roman" w:hAnsi="Times New Roman" w:cs="Times New Roman"/>
          <w:sz w:val="24"/>
          <w:szCs w:val="24"/>
        </w:rPr>
        <w:t>İhale konusu işin yapılacağı yeri yerinde gördüğümüzü, mevcut fiziki koşulları, ulaşım imkânlarını, çevresel şartları ve işin gerçekleştirilmesini etkileyebilecek tüm hususları incelediğimizi; bu kapsamda herhangi bir tereddüt veya itirazımız</w:t>
      </w:r>
      <w:r w:rsidR="00901A95">
        <w:rPr>
          <w:rFonts w:ascii="Times New Roman" w:hAnsi="Times New Roman" w:cs="Times New Roman"/>
          <w:sz w:val="24"/>
          <w:szCs w:val="24"/>
        </w:rPr>
        <w:t xml:space="preserve">ın </w:t>
      </w:r>
      <w:r w:rsidRPr="00803979">
        <w:rPr>
          <w:rFonts w:ascii="Times New Roman" w:hAnsi="Times New Roman" w:cs="Times New Roman"/>
          <w:sz w:val="24"/>
          <w:szCs w:val="24"/>
        </w:rPr>
        <w:t xml:space="preserve"> bulunmadığını beyan</w:t>
      </w:r>
      <w:r w:rsidR="00901A95">
        <w:rPr>
          <w:rFonts w:ascii="Times New Roman" w:hAnsi="Times New Roman" w:cs="Times New Roman"/>
          <w:sz w:val="24"/>
          <w:szCs w:val="24"/>
        </w:rPr>
        <w:t xml:space="preserve"> ve kabul</w:t>
      </w:r>
      <w:r w:rsidRPr="00803979">
        <w:rPr>
          <w:rFonts w:ascii="Times New Roman" w:hAnsi="Times New Roman" w:cs="Times New Roman"/>
          <w:sz w:val="24"/>
          <w:szCs w:val="24"/>
        </w:rPr>
        <w:t xml:space="preserve"> ederiz.</w:t>
      </w:r>
      <w:r w:rsidRPr="00803979">
        <w:rPr>
          <w:rFonts w:ascii="Times New Roman" w:hAnsi="Times New Roman" w:cs="Times New Roman"/>
          <w:sz w:val="24"/>
          <w:szCs w:val="24"/>
        </w:rPr>
        <w:br/>
      </w:r>
      <w:r w:rsidRPr="00803979">
        <w:rPr>
          <w:rFonts w:ascii="Times New Roman" w:hAnsi="Times New Roman" w:cs="Times New Roman"/>
          <w:sz w:val="24"/>
          <w:szCs w:val="24"/>
        </w:rPr>
        <w:br/>
      </w:r>
      <w:r w:rsidRPr="00803979">
        <w:rPr>
          <w:rFonts w:ascii="Times New Roman" w:hAnsi="Times New Roman" w:cs="Times New Roman"/>
          <w:b/>
          <w:bCs/>
          <w:sz w:val="24"/>
          <w:szCs w:val="24"/>
          <w:u w:val="single"/>
        </w:rPr>
        <w:t>Teknik ve İdari Şartnamenin Okunduğu ve Kabul Edildiğine Dair Beyan</w:t>
      </w:r>
    </w:p>
    <w:p w14:paraId="7F3D03A4" w14:textId="525EFD61" w:rsidR="00217EF8" w:rsidRPr="00803979" w:rsidRDefault="00000000" w:rsidP="00EA17B5">
      <w:pPr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803979">
        <w:rPr>
          <w:rFonts w:ascii="Times New Roman" w:hAnsi="Times New Roman" w:cs="Times New Roman"/>
          <w:sz w:val="24"/>
          <w:szCs w:val="24"/>
        </w:rPr>
        <w:t>İhale dokümanında yer alan Teknik Şartname,</w:t>
      </w:r>
      <w:r w:rsidR="00FB5D7F">
        <w:rPr>
          <w:rFonts w:ascii="Times New Roman" w:hAnsi="Times New Roman" w:cs="Times New Roman"/>
          <w:sz w:val="24"/>
          <w:szCs w:val="24"/>
        </w:rPr>
        <w:t xml:space="preserve"> varsa</w:t>
      </w:r>
      <w:r w:rsidRPr="00803979">
        <w:rPr>
          <w:rFonts w:ascii="Times New Roman" w:hAnsi="Times New Roman" w:cs="Times New Roman"/>
          <w:sz w:val="24"/>
          <w:szCs w:val="24"/>
        </w:rPr>
        <w:t xml:space="preserve"> İdari Şartname ve eklerinin tamamını okuduğumuzu, içeriğini aynen kabul ettiğimizi, şartnamelerde belirtilen tüm hüküm ve yükümlülüklere uygun hareket edeceğimizi beyan ve taahhüt ederiz.</w:t>
      </w:r>
      <w:r w:rsidRPr="00803979">
        <w:rPr>
          <w:rFonts w:ascii="Times New Roman" w:hAnsi="Times New Roman" w:cs="Times New Roman"/>
          <w:sz w:val="24"/>
          <w:szCs w:val="24"/>
        </w:rPr>
        <w:br/>
      </w:r>
      <w:r w:rsidRPr="00803979">
        <w:rPr>
          <w:rFonts w:ascii="Times New Roman" w:hAnsi="Times New Roman" w:cs="Times New Roman"/>
          <w:sz w:val="24"/>
          <w:szCs w:val="24"/>
        </w:rPr>
        <w:br/>
      </w:r>
      <w:r w:rsidRPr="00803979">
        <w:rPr>
          <w:rFonts w:ascii="Times New Roman" w:hAnsi="Times New Roman" w:cs="Times New Roman"/>
          <w:b/>
          <w:bCs/>
          <w:sz w:val="24"/>
          <w:szCs w:val="24"/>
          <w:u w:val="single"/>
        </w:rPr>
        <w:t>İşin Süresinde ve Koşullarına Uygun Yapılacağına Dair Kabul</w:t>
      </w:r>
    </w:p>
    <w:p w14:paraId="521D9216" w14:textId="302019D7" w:rsidR="006172BF" w:rsidRPr="00803979" w:rsidRDefault="00000000" w:rsidP="00EA17B5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03979">
        <w:rPr>
          <w:rFonts w:ascii="Times New Roman" w:hAnsi="Times New Roman" w:cs="Times New Roman"/>
          <w:sz w:val="24"/>
          <w:szCs w:val="24"/>
        </w:rPr>
        <w:t>İhale konusu işi, sözleşme ve şartnamelerde belirtilen süreler içinde, mevzuata, teknik esaslara ve idarenin talimatlarına uygun şekilde, eksiksiz olarak yerine getireceğimizi kabul, beyan</w:t>
      </w:r>
      <w:r w:rsidR="00217EF8" w:rsidRPr="00803979">
        <w:rPr>
          <w:rFonts w:ascii="Times New Roman" w:hAnsi="Times New Roman" w:cs="Times New Roman"/>
          <w:sz w:val="24"/>
          <w:szCs w:val="24"/>
        </w:rPr>
        <w:t xml:space="preserve"> ve taahhüt ederiz</w:t>
      </w:r>
      <w:r w:rsidRPr="00803979">
        <w:rPr>
          <w:rFonts w:ascii="Times New Roman" w:hAnsi="Times New Roman" w:cs="Times New Roman"/>
          <w:sz w:val="24"/>
          <w:szCs w:val="24"/>
        </w:rPr>
        <w:t>.</w:t>
      </w:r>
      <w:r w:rsidR="00217EF8" w:rsidRPr="0080397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EFD5923" w14:textId="6D8C6962" w:rsidR="009E0E88" w:rsidRDefault="00217EF8" w:rsidP="009E0E88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03979">
        <w:rPr>
          <w:rFonts w:ascii="Times New Roman" w:hAnsi="Times New Roman" w:cs="Times New Roman"/>
          <w:sz w:val="24"/>
          <w:szCs w:val="24"/>
        </w:rPr>
        <w:t>İşbu beyan ve kabuller</w:t>
      </w:r>
      <w:r w:rsidRPr="00803979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="006F67DD" w:rsidRPr="006F67DD">
        <w:rPr>
          <w:rFonts w:ascii="Times New Roman" w:hAnsi="Times New Roman" w:cs="Times New Roman"/>
          <w:b/>
          <w:bCs/>
          <w:sz w:val="24"/>
          <w:szCs w:val="24"/>
          <w:u w:val="single"/>
        </w:rPr>
        <w:t>Kırklareli Organize Sanayi Bölgesince Yapılacak Satın Alma İş Ve İşlemlerinde Uygulanacak Usul Ve Esaslara İlişkin Yönerge ve Esasları</w:t>
      </w:r>
      <w:r w:rsidR="006F67DD">
        <w:rPr>
          <w:rFonts w:ascii="Times New Roman" w:hAnsi="Times New Roman" w:cs="Times New Roman"/>
          <w:b/>
          <w:bCs/>
          <w:sz w:val="24"/>
          <w:szCs w:val="24"/>
          <w:u w:val="single"/>
        </w:rPr>
        <w:t>’nın</w:t>
      </w:r>
      <w:r w:rsidR="006F67DD" w:rsidRPr="006F67DD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Pr="00803979">
        <w:rPr>
          <w:rFonts w:ascii="Times New Roman" w:hAnsi="Times New Roman" w:cs="Times New Roman"/>
          <w:sz w:val="24"/>
          <w:szCs w:val="24"/>
        </w:rPr>
        <w:t>sürecinin ayrılmaz bir parçası olup tarafımızca serbest irade ile imza altına alınmıştır.</w:t>
      </w:r>
    </w:p>
    <w:p w14:paraId="537A46AF" w14:textId="179AF2A1" w:rsidR="006172BF" w:rsidRDefault="001D77F4">
      <w:pPr>
        <w:rPr>
          <w:rFonts w:ascii="Times New Roman" w:hAnsi="Times New Roman" w:cs="Times New Roman"/>
          <w:sz w:val="24"/>
          <w:szCs w:val="24"/>
        </w:rPr>
      </w:pPr>
      <w:r w:rsidRPr="00803979">
        <w:rPr>
          <w:rFonts w:ascii="Times New Roman" w:hAnsi="Times New Roman" w:cs="Times New Roman"/>
          <w:sz w:val="24"/>
          <w:szCs w:val="24"/>
        </w:rPr>
        <w:t>…… / …… / 2026</w:t>
      </w:r>
      <w:r w:rsidR="00217EF8" w:rsidRPr="00803979">
        <w:rPr>
          <w:rFonts w:ascii="Times New Roman" w:hAnsi="Times New Roman" w:cs="Times New Roman"/>
          <w:sz w:val="24"/>
          <w:szCs w:val="24"/>
        </w:rPr>
        <w:br/>
      </w:r>
      <w:r w:rsidRPr="00803979">
        <w:rPr>
          <w:rFonts w:ascii="Times New Roman" w:hAnsi="Times New Roman" w:cs="Times New Roman"/>
          <w:b/>
          <w:bCs/>
          <w:sz w:val="24"/>
          <w:szCs w:val="24"/>
          <w:u w:val="single"/>
        </w:rPr>
        <w:t>İstekli Firma Ünvanı :</w:t>
      </w:r>
      <w:r w:rsidRPr="00803979">
        <w:rPr>
          <w:rFonts w:ascii="Times New Roman" w:hAnsi="Times New Roman" w:cs="Times New Roman"/>
          <w:sz w:val="24"/>
          <w:szCs w:val="24"/>
        </w:rPr>
        <w:br/>
      </w:r>
      <w:r w:rsidRPr="00803979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Vergi Dairesi / No </w:t>
      </w:r>
      <w:r w:rsidR="00217EF8" w:rsidRPr="00803979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</w:t>
      </w:r>
      <w:r w:rsidRPr="00803979">
        <w:rPr>
          <w:rFonts w:ascii="Times New Roman" w:hAnsi="Times New Roman" w:cs="Times New Roman"/>
          <w:b/>
          <w:bCs/>
          <w:sz w:val="24"/>
          <w:szCs w:val="24"/>
          <w:u w:val="single"/>
        </w:rPr>
        <w:t>:</w:t>
      </w:r>
      <w:r w:rsidRPr="00803979">
        <w:rPr>
          <w:rFonts w:ascii="Times New Roman" w:hAnsi="Times New Roman" w:cs="Times New Roman"/>
          <w:sz w:val="24"/>
          <w:szCs w:val="24"/>
        </w:rPr>
        <w:t xml:space="preserve"> </w:t>
      </w:r>
      <w:r w:rsidR="00217EF8" w:rsidRPr="00803979">
        <w:rPr>
          <w:rFonts w:ascii="Times New Roman" w:hAnsi="Times New Roman" w:cs="Times New Roman"/>
          <w:sz w:val="24"/>
          <w:szCs w:val="24"/>
        </w:rPr>
        <w:tab/>
      </w:r>
      <w:r w:rsidRPr="00803979">
        <w:rPr>
          <w:rFonts w:ascii="Times New Roman" w:hAnsi="Times New Roman" w:cs="Times New Roman"/>
          <w:sz w:val="24"/>
          <w:szCs w:val="24"/>
        </w:rPr>
        <w:br/>
      </w:r>
      <w:r w:rsidRPr="00803979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Yetkili Adı Soyadı  </w:t>
      </w:r>
      <w:r w:rsidR="00217EF8" w:rsidRPr="00803979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</w:t>
      </w:r>
      <w:r w:rsidRPr="00803979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: </w:t>
      </w:r>
      <w:r w:rsidR="00217EF8" w:rsidRPr="00803979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Pr="00803979">
        <w:rPr>
          <w:rFonts w:ascii="Times New Roman" w:hAnsi="Times New Roman" w:cs="Times New Roman"/>
          <w:b/>
          <w:bCs/>
          <w:sz w:val="24"/>
          <w:szCs w:val="24"/>
          <w:u w:val="single"/>
        </w:rPr>
        <w:br/>
        <w:t xml:space="preserve">Görevi              </w:t>
      </w:r>
      <w:r w:rsidR="00217EF8" w:rsidRPr="00803979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     </w:t>
      </w:r>
      <w:r w:rsidRPr="00803979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: </w:t>
      </w:r>
      <w:r w:rsidR="00217EF8" w:rsidRPr="00803979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Pr="00803979">
        <w:rPr>
          <w:rFonts w:ascii="Times New Roman" w:hAnsi="Times New Roman" w:cs="Times New Roman"/>
          <w:b/>
          <w:bCs/>
          <w:sz w:val="24"/>
          <w:szCs w:val="24"/>
          <w:u w:val="single"/>
        </w:rPr>
        <w:br/>
        <w:t>Kaşe/İmza                  :</w:t>
      </w:r>
      <w:r w:rsidRPr="00803979">
        <w:rPr>
          <w:rFonts w:ascii="Times New Roman" w:hAnsi="Times New Roman" w:cs="Times New Roman"/>
          <w:sz w:val="24"/>
          <w:szCs w:val="24"/>
        </w:rPr>
        <w:t xml:space="preserve">        </w:t>
      </w:r>
    </w:p>
    <w:sectPr w:rsidR="006172BF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4F94BA" w14:textId="77777777" w:rsidR="009D21A8" w:rsidRDefault="009D21A8" w:rsidP="001D77F4">
      <w:pPr>
        <w:spacing w:after="0" w:line="240" w:lineRule="auto"/>
      </w:pPr>
      <w:r>
        <w:separator/>
      </w:r>
    </w:p>
  </w:endnote>
  <w:endnote w:type="continuationSeparator" w:id="0">
    <w:p w14:paraId="2AD1E329" w14:textId="77777777" w:rsidR="009D21A8" w:rsidRDefault="009D21A8" w:rsidP="001D77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804D47" w14:textId="77777777" w:rsidR="009D21A8" w:rsidRDefault="009D21A8" w:rsidP="001D77F4">
      <w:pPr>
        <w:spacing w:after="0" w:line="240" w:lineRule="auto"/>
      </w:pPr>
      <w:r>
        <w:separator/>
      </w:r>
    </w:p>
  </w:footnote>
  <w:footnote w:type="continuationSeparator" w:id="0">
    <w:p w14:paraId="1AEA52D5" w14:textId="77777777" w:rsidR="009D21A8" w:rsidRDefault="009D21A8" w:rsidP="001D77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eNumara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eNumara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eMaddemi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eMaddemi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eNumara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eMadde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762528084">
    <w:abstractNumId w:val="8"/>
  </w:num>
  <w:num w:numId="2" w16cid:durableId="439880323">
    <w:abstractNumId w:val="6"/>
  </w:num>
  <w:num w:numId="3" w16cid:durableId="924846193">
    <w:abstractNumId w:val="5"/>
  </w:num>
  <w:num w:numId="4" w16cid:durableId="114181312">
    <w:abstractNumId w:val="4"/>
  </w:num>
  <w:num w:numId="5" w16cid:durableId="23947097">
    <w:abstractNumId w:val="7"/>
  </w:num>
  <w:num w:numId="6" w16cid:durableId="737553277">
    <w:abstractNumId w:val="3"/>
  </w:num>
  <w:num w:numId="7" w16cid:durableId="737895818">
    <w:abstractNumId w:val="2"/>
  </w:num>
  <w:num w:numId="8" w16cid:durableId="1097558289">
    <w:abstractNumId w:val="1"/>
  </w:num>
  <w:num w:numId="9" w16cid:durableId="18219229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1D77F4"/>
    <w:rsid w:val="00217EF8"/>
    <w:rsid w:val="0029639D"/>
    <w:rsid w:val="002B750A"/>
    <w:rsid w:val="00326F90"/>
    <w:rsid w:val="003D40F6"/>
    <w:rsid w:val="004A29BA"/>
    <w:rsid w:val="006172BF"/>
    <w:rsid w:val="00666AB9"/>
    <w:rsid w:val="006F67DD"/>
    <w:rsid w:val="0073528F"/>
    <w:rsid w:val="00803979"/>
    <w:rsid w:val="00831DE1"/>
    <w:rsid w:val="008923E2"/>
    <w:rsid w:val="00901A95"/>
    <w:rsid w:val="00907E56"/>
    <w:rsid w:val="009D21A8"/>
    <w:rsid w:val="009E0E88"/>
    <w:rsid w:val="00AA1D8D"/>
    <w:rsid w:val="00B47730"/>
    <w:rsid w:val="00BB1EB6"/>
    <w:rsid w:val="00C609AD"/>
    <w:rsid w:val="00CB0664"/>
    <w:rsid w:val="00D03E25"/>
    <w:rsid w:val="00EA17B5"/>
    <w:rsid w:val="00FB5D7F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314A623"/>
  <w14:defaultImageDpi w14:val="300"/>
  <w15:docId w15:val="{88E5793C-278D-42D0-95C2-6FF0548B2B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Balk1">
    <w:name w:val="heading 1"/>
    <w:basedOn w:val="Normal"/>
    <w:next w:val="Normal"/>
    <w:link w:val="Balk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E618BF"/>
  </w:style>
  <w:style w:type="paragraph" w:styleId="AltBilgi">
    <w:name w:val="footer"/>
    <w:basedOn w:val="Normal"/>
    <w:link w:val="AltBilgi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E618BF"/>
  </w:style>
  <w:style w:type="paragraph" w:styleId="AralkYok">
    <w:name w:val="No Spacing"/>
    <w:uiPriority w:val="1"/>
    <w:qFormat/>
    <w:rsid w:val="00FC693F"/>
    <w:pPr>
      <w:spacing w:after="0" w:line="240" w:lineRule="auto"/>
    </w:pPr>
  </w:style>
  <w:style w:type="character" w:customStyle="1" w:styleId="Balk1Char">
    <w:name w:val="Başlık 1 Char"/>
    <w:basedOn w:val="VarsaylanParagrafYazTipi"/>
    <w:link w:val="Bal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KonuBal">
    <w:name w:val="Title"/>
    <w:basedOn w:val="Normal"/>
    <w:next w:val="Normal"/>
    <w:link w:val="KonuBal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ltyaz">
    <w:name w:val="Subtitle"/>
    <w:basedOn w:val="Normal"/>
    <w:next w:val="Normal"/>
    <w:link w:val="Altyaz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yazChar">
    <w:name w:val="Altyazı Char"/>
    <w:basedOn w:val="VarsaylanParagrafYazTipi"/>
    <w:link w:val="Altyaz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eParagraf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GvdeMetni">
    <w:name w:val="Body Text"/>
    <w:basedOn w:val="Normal"/>
    <w:link w:val="GvdeMetniChar"/>
    <w:uiPriority w:val="99"/>
    <w:unhideWhenUsed/>
    <w:rsid w:val="00AA1D8D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AA1D8D"/>
  </w:style>
  <w:style w:type="paragraph" w:styleId="GvdeMetni2">
    <w:name w:val="Body Text 2"/>
    <w:basedOn w:val="Normal"/>
    <w:link w:val="GvdeMetni2Char"/>
    <w:uiPriority w:val="99"/>
    <w:unhideWhenUsed/>
    <w:rsid w:val="00AA1D8D"/>
    <w:pPr>
      <w:spacing w:after="120" w:line="480" w:lineRule="auto"/>
    </w:pPr>
  </w:style>
  <w:style w:type="character" w:customStyle="1" w:styleId="GvdeMetni2Char">
    <w:name w:val="Gövde Metni 2 Char"/>
    <w:basedOn w:val="VarsaylanParagrafYazTipi"/>
    <w:link w:val="GvdeMetni2"/>
    <w:uiPriority w:val="99"/>
    <w:rsid w:val="00AA1D8D"/>
  </w:style>
  <w:style w:type="paragraph" w:styleId="GvdeMetni3">
    <w:name w:val="Body Text 3"/>
    <w:basedOn w:val="Normal"/>
    <w:link w:val="GvdeMetni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uiPriority w:val="99"/>
    <w:rsid w:val="00AA1D8D"/>
    <w:rPr>
      <w:sz w:val="16"/>
      <w:szCs w:val="16"/>
    </w:rPr>
  </w:style>
  <w:style w:type="paragraph" w:styleId="Liste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e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e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eMaddemi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eMaddemi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eMaddemi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eNumara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eNumara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eNumara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eDevam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eDevam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eDevam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kroMetni">
    <w:name w:val="macro"/>
    <w:link w:val="MakroMetni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kroMetniChar">
    <w:name w:val="Makro Metni Char"/>
    <w:basedOn w:val="VarsaylanParagrafYazTipi"/>
    <w:link w:val="MakroMetni"/>
    <w:uiPriority w:val="99"/>
    <w:rsid w:val="0029639D"/>
    <w:rPr>
      <w:rFonts w:ascii="Courier" w:hAnsi="Courier"/>
      <w:sz w:val="20"/>
      <w:szCs w:val="20"/>
    </w:rPr>
  </w:style>
  <w:style w:type="paragraph" w:styleId="Alnt">
    <w:name w:val="Quote"/>
    <w:basedOn w:val="Normal"/>
    <w:next w:val="Normal"/>
    <w:link w:val="AlntChar"/>
    <w:uiPriority w:val="29"/>
    <w:qFormat/>
    <w:rsid w:val="00FC693F"/>
    <w:rPr>
      <w:i/>
      <w:iCs/>
      <w:color w:val="000000" w:themeColor="text1"/>
    </w:rPr>
  </w:style>
  <w:style w:type="character" w:customStyle="1" w:styleId="AlntChar">
    <w:name w:val="Alıntı Char"/>
    <w:basedOn w:val="VarsaylanParagrafYazTipi"/>
    <w:link w:val="Alnt"/>
    <w:uiPriority w:val="29"/>
    <w:rsid w:val="00FC693F"/>
    <w:rPr>
      <w:i/>
      <w:iCs/>
      <w:color w:val="000000" w:themeColor="text1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Gl">
    <w:name w:val="Strong"/>
    <w:basedOn w:val="VarsaylanParagrafYazTipi"/>
    <w:uiPriority w:val="22"/>
    <w:qFormat/>
    <w:rsid w:val="00FC693F"/>
    <w:rPr>
      <w:b/>
      <w:bCs/>
    </w:rPr>
  </w:style>
  <w:style w:type="character" w:styleId="Vurgu">
    <w:name w:val="Emphasis"/>
    <w:basedOn w:val="VarsaylanParagrafYazTipi"/>
    <w:uiPriority w:val="20"/>
    <w:qFormat/>
    <w:rsid w:val="00FC693F"/>
    <w:rPr>
      <w:i/>
      <w:iCs/>
    </w:rPr>
  </w:style>
  <w:style w:type="paragraph" w:styleId="GlAlnt">
    <w:name w:val="Intense Quote"/>
    <w:basedOn w:val="Normal"/>
    <w:next w:val="Normal"/>
    <w:link w:val="GlAlnt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GlAlntChar">
    <w:name w:val="Güçlü Alıntı Char"/>
    <w:basedOn w:val="VarsaylanParagrafYazTipi"/>
    <w:link w:val="GlAlnt"/>
    <w:uiPriority w:val="30"/>
    <w:rsid w:val="00FC693F"/>
    <w:rPr>
      <w:b/>
      <w:bCs/>
      <w:i/>
      <w:iCs/>
      <w:color w:val="4F81BD" w:themeColor="accent1"/>
    </w:rPr>
  </w:style>
  <w:style w:type="character" w:styleId="HafifVurgulama">
    <w:name w:val="Subtle Emphasis"/>
    <w:basedOn w:val="VarsaylanParagrafYazTipi"/>
    <w:uiPriority w:val="19"/>
    <w:qFormat/>
    <w:rsid w:val="00FC693F"/>
    <w:rPr>
      <w:i/>
      <w:iCs/>
      <w:color w:val="808080" w:themeColor="text1" w:themeTint="7F"/>
    </w:rPr>
  </w:style>
  <w:style w:type="character" w:styleId="GlVurgulama">
    <w:name w:val="Intense Emphasis"/>
    <w:basedOn w:val="VarsaylanParagrafYazTipi"/>
    <w:uiPriority w:val="21"/>
    <w:qFormat/>
    <w:rsid w:val="00FC693F"/>
    <w:rPr>
      <w:b/>
      <w:bCs/>
      <w:i/>
      <w:iCs/>
      <w:color w:val="4F81BD" w:themeColor="accent1"/>
    </w:rPr>
  </w:style>
  <w:style w:type="character" w:styleId="HafifBavuru">
    <w:name w:val="Subtle Reference"/>
    <w:basedOn w:val="VarsaylanParagrafYazTipi"/>
    <w:uiPriority w:val="31"/>
    <w:qFormat/>
    <w:rsid w:val="00FC693F"/>
    <w:rPr>
      <w:smallCaps/>
      <w:color w:val="C0504D" w:themeColor="accent2"/>
      <w:u w:val="single"/>
    </w:rPr>
  </w:style>
  <w:style w:type="character" w:styleId="GlBavuru">
    <w:name w:val="Intense Reference"/>
    <w:basedOn w:val="VarsaylanParagrafYazTipi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KitapBal">
    <w:name w:val="Book Title"/>
    <w:basedOn w:val="VarsaylanParagrafYazTipi"/>
    <w:uiPriority w:val="33"/>
    <w:qFormat/>
    <w:rsid w:val="00FC693F"/>
    <w:rPr>
      <w:b/>
      <w:bCs/>
      <w:smallCaps/>
      <w:spacing w:val="5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FC693F"/>
    <w:pPr>
      <w:outlineLvl w:val="9"/>
    </w:pPr>
  </w:style>
  <w:style w:type="table" w:styleId="TabloKlavuzu">
    <w:name w:val="Table Grid"/>
    <w:basedOn w:val="NormalTablo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kGlgeleme">
    <w:name w:val="Light Shading"/>
    <w:basedOn w:val="NormalTablo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kGlgeleme-Vurgu1">
    <w:name w:val="Light Shading Accent 1"/>
    <w:basedOn w:val="NormalTablo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AkGlgeleme-Vurgu2">
    <w:name w:val="Light Shading Accent 2"/>
    <w:basedOn w:val="NormalTablo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AkGlgeleme-Vurgu3">
    <w:name w:val="Light Shading Accent 3"/>
    <w:basedOn w:val="NormalTablo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AkGlgeleme-Vurgu4">
    <w:name w:val="Light Shading Accent 4"/>
    <w:basedOn w:val="NormalTablo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AkGlgeleme-Vurgu5">
    <w:name w:val="Light Shading Accent 5"/>
    <w:basedOn w:val="NormalTablo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AkGlgeleme-Vurgu6">
    <w:name w:val="Light Shading Accent 6"/>
    <w:basedOn w:val="NormalTablo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kListe">
    <w:name w:val="Light List"/>
    <w:basedOn w:val="NormalTablo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AkListe-Vurgu1">
    <w:name w:val="Light List Accent 1"/>
    <w:basedOn w:val="NormalTablo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AkListe-Vurgu2">
    <w:name w:val="Light List Accent 2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AkListe-Vurgu3">
    <w:name w:val="Light List Accent 3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AkListe-Vurgu4">
    <w:name w:val="Light List Accent 4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AkListe-Vurgu5">
    <w:name w:val="Light List Accent 5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AkListe-Vurgu6">
    <w:name w:val="Light List Accent 6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kKlavuz">
    <w:name w:val="Light Grid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AkKlavuz-Vurgu1">
    <w:name w:val="Light Grid Accent 1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AkKlavuz-Vurgu2">
    <w:name w:val="Light Grid Accent 2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AkKlavuz-Vurgu3">
    <w:name w:val="Light Grid Accent 3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AkKlavuz-Vurgu4">
    <w:name w:val="Light Grid Accent 4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AkKlavuz-Vurgu5">
    <w:name w:val="Light Grid Accent 5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AkKlavuz-Vurgu6">
    <w:name w:val="Light Grid Accent 6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OrtaGlgeleme1">
    <w:name w:val="Medium Shading 1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1">
    <w:name w:val="Medium Shading 1 Accent 1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2">
    <w:name w:val="Medium Shading 1 Accent 2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3">
    <w:name w:val="Medium Shading 1 Accent 3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4">
    <w:name w:val="Medium Shading 1 Accent 4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5">
    <w:name w:val="Medium Shading 1 Accent 5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6">
    <w:name w:val="Medium Shading 1 Accent 6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2">
    <w:name w:val="Medium Shading 2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1">
    <w:name w:val="Medium Shading 2 Accent 1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2">
    <w:name w:val="Medium Shading 2 Accent 2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3">
    <w:name w:val="Medium Shading 2 Accent 3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4">
    <w:name w:val="Medium Shading 2 Accent 4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5">
    <w:name w:val="Medium Shading 2 Accent 5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6">
    <w:name w:val="Medium Shading 2 Accent 6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Liste1">
    <w:name w:val="Medium List 1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OrtaListe1-Vurgu1">
    <w:name w:val="Medium List 1 Accent 1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OrtaListe1-Vurgu2">
    <w:name w:val="Medium List 1 Accent 2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OrtaListe1-Vurgu3">
    <w:name w:val="Medium List 1 Accent 3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OrtaListe1-Vurgu4">
    <w:name w:val="Medium List 1 Accent 4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OrtaListe1-Vurgu5">
    <w:name w:val="Medium List 1 Accent 5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OrtaListe1-Vurgu6">
    <w:name w:val="Medium List 1 Accent 6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OrtaListe2">
    <w:name w:val="Medium List 2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2-Vurgu1">
    <w:name w:val="Medium List 2 Accent 1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2">
    <w:name w:val="Medium List 2 Accent 2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3">
    <w:name w:val="Medium List 2 Accent 3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4">
    <w:name w:val="Medium List 2 Accent 4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5">
    <w:name w:val="Medium List 2 Accent 5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6">
    <w:name w:val="Medium List 2 Accent 6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Klavuz1">
    <w:name w:val="Medium Grid 1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rtaKlavuz1-Vurgu1">
    <w:name w:val="Medium Grid 1 Accent 1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rtaKlavuz1-Vurgu2">
    <w:name w:val="Medium Grid 1 Accent 2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rtaKlavuz1-Vurgu3">
    <w:name w:val="Medium Grid 1 Accent 3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rtaKlavuz1-Vurgu4">
    <w:name w:val="Medium Grid 1 Accent 4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rtaKlavuz1-Vurgu5">
    <w:name w:val="Medium Grid 1 Accent 5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rtaKlavuz1-Vurgu6">
    <w:name w:val="Medium Grid 1 Accent 6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rtaKlavuz2">
    <w:name w:val="Medium Grid 2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1">
    <w:name w:val="Medium Grid 2 Accent 1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2">
    <w:name w:val="Medium Grid 2 Accent 2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3">
    <w:name w:val="Medium Grid 2 Accent 3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4">
    <w:name w:val="Medium Grid 2 Accent 4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5">
    <w:name w:val="Medium Grid 2 Accent 5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6">
    <w:name w:val="Medium Grid 2 Accent 6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3">
    <w:name w:val="Medium Grid 3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OrtaKlavuz3-Vurgu1">
    <w:name w:val="Medium Grid 3 Accent 1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OrtaKlavuz3-Vurgu2">
    <w:name w:val="Medium Grid 3 Accent 2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OrtaKlavuz3-Vurgu3">
    <w:name w:val="Medium Grid 3 Accent 3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OrtaKlavuz3-Vurgu4">
    <w:name w:val="Medium Grid 3 Accent 4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OrtaKlavuz3-Vurgu5">
    <w:name w:val="Medium Grid 3 Accent 5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OrtaKlavuz3-Vurgu6">
    <w:name w:val="Medium Grid 3 Accent 6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KoyuListe">
    <w:name w:val="Dark List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KoyuListe-Vurgu1">
    <w:name w:val="Dark List Accent 1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KoyuListe-Vurgu2">
    <w:name w:val="Dark List Accent 2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KoyuListe-Vurgu3">
    <w:name w:val="Dark List Accent 3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KoyuListe-Vurgu4">
    <w:name w:val="Dark List Accent 4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KoyuListe-Vurgu5">
    <w:name w:val="Dark List Accent 5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KoyuListe-Vurgu6">
    <w:name w:val="Dark List Accent 6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RenkliGlgeleme">
    <w:name w:val="Colorful Shading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1">
    <w:name w:val="Colorful Shading Accent 1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2">
    <w:name w:val="Colorful Shading Accent 2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3">
    <w:name w:val="Colorful Shading Accent 3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nkliGlgeleme-Vurgu4">
    <w:name w:val="Colorful Shading Accent 4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5">
    <w:name w:val="Colorful Shading Accent 5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6">
    <w:name w:val="Colorful Shading Accent 6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Liste">
    <w:name w:val="Colorful List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enkliListe-Vurgu1">
    <w:name w:val="Colorful List Accent 1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RenkliListe-Vurgu2">
    <w:name w:val="Colorful List Accent 2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RenkliListe-Vurgu3">
    <w:name w:val="Colorful List Accent 3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RenkliListe-Vurgu4">
    <w:name w:val="Colorful List Accent 4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RenkliListe-Vurgu5">
    <w:name w:val="Colorful List Accent 5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RenkliListe-Vurgu6">
    <w:name w:val="Colorful List Accent 6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RenkliKlavuz">
    <w:name w:val="Colorful Grid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nkliKlavuz-Vurgu1">
    <w:name w:val="Colorful Grid Accent 1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nkliKlavuz-Vurgu2">
    <w:name w:val="Colorful Grid Accent 2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nkliKlavuz-Vurgu3">
    <w:name w:val="Colorful Grid Accent 3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nkliKlavuz-Vurgu4">
    <w:name w:val="Colorful Grid Accent 4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nkliKlavuz-Vurgu5">
    <w:name w:val="Colorful Grid Accent 5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nkliKlavuz-Vurgu6">
    <w:name w:val="Colorful Grid Accent 6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235</Words>
  <Characters>1344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1576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Ertaç Kuşoğlu</dc:creator>
  <cp:keywords/>
  <dc:description>generated by python-docx</dc:description>
  <cp:lastModifiedBy>Ertaç Kuşoğlu</cp:lastModifiedBy>
  <cp:revision>12</cp:revision>
  <cp:lastPrinted>2026-02-10T07:56:00Z</cp:lastPrinted>
  <dcterms:created xsi:type="dcterms:W3CDTF">2026-02-10T07:56:00Z</dcterms:created>
  <dcterms:modified xsi:type="dcterms:W3CDTF">2026-02-13T12:13:00Z</dcterms:modified>
  <cp:category/>
</cp:coreProperties>
</file>